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1490328" name="019d67d4-3def-7f0a-99b8-dc2e832b3a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609252" name="019d67d4-3def-7f0a-99b8-dc2e832b3a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395478" name="019d67d4-7c45-7749-96f8-a2051b72b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5554912" name="019d67d4-7c45-7749-96f8-a2051b72bac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7270162" name="019d67d5-7dc3-74f2-85d3-45a141d32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092053" name="019d67d5-7dc3-74f2-85d3-45a141d3207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060652" name="019d67d5-c96e-7453-b95a-78049dd15e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288609" name="019d67d5-c96e-7453-b95a-78049dd15e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9945039" name="019d67ef-1747-7b8e-a33b-82115f57a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6317707" name="019d67ef-1747-7b8e-a33b-82115f57a2a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6709376" name="019d67ef-6900-740a-9efa-576066a8c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882845" name="019d67ef-6900-740a-9efa-576066a8ce0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2072466" name="019d67f0-4c82-7d4a-8b8c-79cad30db2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293729" name="019d67f0-4c82-7d4a-8b8c-79cad30db25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2216582" name="019d67f0-8872-7529-b07c-f88510d44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3189281" name="019d67f0-8872-7529-b07c-f88510d44b4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Putz / Fliesenkleber </w:t>
            </w:r>
          </w:p>
          <w:p>
            <w:pPr>
              <w:spacing w:before="0" w:after="0"/>
            </w:pPr>
            <w:r>
              <w:t>Boden/Decke/Wand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3860871" name="019d6802-fc9a-77df-84f5-cf18f36efb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718545" name="019d6802-fc9a-77df-84f5-cf18f36efb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2968113" name="019d6803-5576-7dfd-a125-95f338a9d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228226" name="019d6803-5576-7dfd-a125-95f338a9de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Eingang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Decke/Boden/Wände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5159451" name="019d6815-a320-761d-9bc3-d18a5f676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609159" name="019d6815-a320-761d-9bc3-d18a5f676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6422366" name="019d6815-d24b-7547-8a8c-12da699042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064694" name="019d6815-d24b-7547-8a8c-12da699042c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